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3B2EFC13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8B7082">
        <w:rPr>
          <w:rFonts w:ascii="Cambria" w:hAnsi="Cambria" w:cs="Arial"/>
          <w:sz w:val="20"/>
          <w:szCs w:val="20"/>
        </w:rPr>
        <w:t>1a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1655E70C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0D1258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739F8F75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  <w:r w:rsidR="001A4623">
        <w:rPr>
          <w:rFonts w:ascii="Cambria" w:hAnsi="Cambria"/>
          <w:b/>
          <w:color w:val="auto"/>
          <w:sz w:val="20"/>
          <w:szCs w:val="20"/>
        </w:rPr>
        <w:t xml:space="preserve"> </w:t>
      </w:r>
    </w:p>
    <w:p w14:paraId="0ADCC85E" w14:textId="7134D3AF" w:rsidR="00B17469" w:rsidRPr="00B17469" w:rsidRDefault="00B17469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EE0000"/>
          <w:sz w:val="20"/>
          <w:szCs w:val="20"/>
        </w:rPr>
      </w:pPr>
      <w:r w:rsidRPr="00B17469">
        <w:rPr>
          <w:rFonts w:ascii="Cambria" w:hAnsi="Cambria"/>
          <w:b/>
          <w:color w:val="EE0000"/>
          <w:sz w:val="20"/>
          <w:szCs w:val="20"/>
        </w:rPr>
        <w:t xml:space="preserve">DO PUNKTACJI 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61ADFFB2" w14:textId="77777777" w:rsidR="000D1258" w:rsidRDefault="0032655D" w:rsidP="0051176C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bookmarkStart w:id="0" w:name="_Hlk136596956"/>
      <w:r w:rsidR="000D1258">
        <w:rPr>
          <w:rFonts w:ascii="Cambria" w:hAnsi="Cambria" w:cs="Arial"/>
          <w:sz w:val="20"/>
          <w:szCs w:val="20"/>
        </w:rPr>
        <w:t xml:space="preserve"> </w:t>
      </w:r>
    </w:p>
    <w:p w14:paraId="0A11DA53" w14:textId="7A006EAA" w:rsidR="0051176C" w:rsidRPr="000D1258" w:rsidRDefault="00F06431" w:rsidP="0051176C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F06431">
        <w:rPr>
          <w:rFonts w:ascii="Cambria" w:hAnsi="Cambria"/>
          <w:b/>
          <w:bCs/>
          <w:sz w:val="22"/>
          <w:szCs w:val="22"/>
        </w:rPr>
        <w:t>„Dodatkowe przewozy organizowane przez Miasto i Gminę Morawica w roku szkolnym 2026/2027”</w:t>
      </w:r>
    </w:p>
    <w:bookmarkEnd w:id="0"/>
    <w:p w14:paraId="3DE6075F" w14:textId="1E9E947E" w:rsidR="0019008E" w:rsidRDefault="0019008E" w:rsidP="0019008E">
      <w:pPr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19C2B0C7" w14:textId="716B5698" w:rsidR="00F141E3" w:rsidRPr="00E90DCD" w:rsidRDefault="00F141E3" w:rsidP="009A135D">
      <w:pPr>
        <w:spacing w:line="259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450451BB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 xml:space="preserve">rodzaj i numer uprawnień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EB311F" w:rsidRPr="00940ADF" w14:paraId="58D82EB3" w14:textId="77777777" w:rsidTr="00151D8A">
        <w:trPr>
          <w:trHeight w:val="583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4F3B" w14:textId="1AE8A7D8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nr </w:t>
            </w:r>
            <w:r w:rsidR="00487444">
              <w:rPr>
                <w:rFonts w:ascii="Cambria" w:hAnsi="Cambria"/>
                <w:b/>
                <w:bCs/>
                <w:sz w:val="18"/>
                <w:szCs w:val="18"/>
              </w:rPr>
              <w:t>I</w:t>
            </w:r>
          </w:p>
        </w:tc>
      </w:tr>
      <w:tr w:rsidR="00EB311F" w:rsidRPr="00940ADF" w14:paraId="5A820694" w14:textId="77777777" w:rsidTr="00151D8A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8845F92" w14:textId="77777777" w:rsidR="00EB311F" w:rsidRPr="00940ADF" w:rsidRDefault="00EB311F" w:rsidP="00151D8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9534D04" w14:textId="77777777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BBE585C" w14:textId="77777777" w:rsidR="00EB311F" w:rsidRPr="00091FCF" w:rsidRDefault="00EB311F" w:rsidP="00151D8A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</w:t>
            </w:r>
            <w:r>
              <w:rPr>
                <w:rFonts w:ascii="Cambria" w:hAnsi="Cambria"/>
                <w:b/>
                <w:sz w:val="18"/>
                <w:szCs w:val="18"/>
              </w:rPr>
              <w:t>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050AD52" w14:textId="77777777" w:rsidR="00EB311F" w:rsidRDefault="00EB311F" w:rsidP="00151D8A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Wskazana osoba:</w:t>
            </w:r>
          </w:p>
          <w:p w14:paraId="3E059B21" w14:textId="060BB20F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posiada</w:t>
            </w:r>
            <w:r w:rsidR="004B779B">
              <w:rPr>
                <w:rFonts w:ascii="Cambria" w:hAnsi="Cambria" w:cs="Arial"/>
                <w:bCs/>
                <w:sz w:val="20"/>
                <w:szCs w:val="20"/>
              </w:rPr>
              <w:t xml:space="preserve"> wymagane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uprawnienia do kierowania autobusami </w:t>
            </w:r>
          </w:p>
          <w:p w14:paraId="781D1CC6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był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a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 prawomocnie skazany za przestępstwo umyślne, w tym przestępstwo popełnione przeciwko małoletnim,</w:t>
            </w:r>
          </w:p>
          <w:p w14:paraId="0FE5C554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figuruje w Rejestrze Sprawców Przestępstw na Tle Seksualnym,</w:t>
            </w:r>
          </w:p>
          <w:p w14:paraId="7CCFE27B" w14:textId="77777777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posiada doświadczenie zawodowe w wykonywaniu przewozu osób przez okres </w:t>
            </w:r>
            <w:r w:rsidRPr="0001584E">
              <w:rPr>
                <w:rFonts w:ascii="Cambria" w:hAnsi="Cambria" w:cs="Arial"/>
                <w:b/>
                <w:sz w:val="20"/>
                <w:szCs w:val="20"/>
              </w:rPr>
              <w:t>……………………………lata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E308703" w14:textId="77777777" w:rsidR="00EB311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  <w:p w14:paraId="36B86185" w14:textId="77777777" w:rsidR="00EB311F" w:rsidRPr="00940AD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B311F" w:rsidRPr="00940ADF" w14:paraId="4F30BCA6" w14:textId="77777777" w:rsidTr="00151D8A">
        <w:trPr>
          <w:trHeight w:val="583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6872" w14:textId="412421B4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nr </w:t>
            </w:r>
            <w:r w:rsidR="00487444">
              <w:rPr>
                <w:rFonts w:ascii="Cambria" w:hAnsi="Cambria"/>
                <w:b/>
                <w:bCs/>
                <w:sz w:val="18"/>
                <w:szCs w:val="18"/>
              </w:rPr>
              <w:t>II</w:t>
            </w:r>
          </w:p>
        </w:tc>
      </w:tr>
      <w:tr w:rsidR="00EB311F" w:rsidRPr="00940ADF" w14:paraId="0FA9A7BC" w14:textId="77777777" w:rsidTr="00151D8A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C200FA" w14:textId="77777777" w:rsidR="00EB311F" w:rsidRPr="00940ADF" w:rsidRDefault="00EB311F" w:rsidP="00151D8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lastRenderedPageBreak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AC3409" w14:textId="77777777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552677" w14:textId="77777777" w:rsidR="00EB311F" w:rsidRPr="00091FCF" w:rsidRDefault="00EB311F" w:rsidP="00151D8A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</w:t>
            </w:r>
            <w:r>
              <w:rPr>
                <w:rFonts w:ascii="Cambria" w:hAnsi="Cambria"/>
                <w:b/>
                <w:sz w:val="18"/>
                <w:szCs w:val="18"/>
              </w:rPr>
              <w:t>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EB1A455" w14:textId="77777777" w:rsidR="00EB311F" w:rsidRDefault="00EB311F" w:rsidP="00151D8A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Wskazana osoba:</w:t>
            </w:r>
          </w:p>
          <w:p w14:paraId="1B17A896" w14:textId="54ED3E56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posiada</w:t>
            </w:r>
            <w:r w:rsidR="004B779B">
              <w:rPr>
                <w:rFonts w:ascii="Cambria" w:hAnsi="Cambria" w:cs="Arial"/>
                <w:bCs/>
                <w:sz w:val="20"/>
                <w:szCs w:val="20"/>
              </w:rPr>
              <w:t xml:space="preserve"> wymagane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uprawnienia do kierowania autobusami</w:t>
            </w:r>
          </w:p>
          <w:p w14:paraId="75AB5117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był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a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 prawomocnie skazany za przestępstwo umyślne, w tym przestępstwo popełnione przeciwko małoletnim,</w:t>
            </w:r>
          </w:p>
          <w:p w14:paraId="4852CDF3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figuruje w Rejestrze Sprawców Przestępstw na Tle Seksualnym,</w:t>
            </w:r>
          </w:p>
          <w:p w14:paraId="2BB3C104" w14:textId="77777777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posiada doświadczenie zawodowe w wykonywaniu przewozu osób przez okres </w:t>
            </w:r>
            <w:r w:rsidRPr="0001584E">
              <w:rPr>
                <w:rFonts w:ascii="Cambria" w:hAnsi="Cambria" w:cs="Arial"/>
                <w:b/>
                <w:sz w:val="20"/>
                <w:szCs w:val="20"/>
              </w:rPr>
              <w:t>……………………………lata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A0072D9" w14:textId="77777777" w:rsidR="00EB311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  <w:p w14:paraId="6E42B1BE" w14:textId="77777777" w:rsidR="00EB311F" w:rsidRPr="00940AD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0014E581" w14:textId="065981F0" w:rsidR="0032655D" w:rsidRPr="00940ADF" w:rsidRDefault="0032655D" w:rsidP="00F102C3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51176C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51176C">
        <w:rPr>
          <w:rFonts w:ascii="Cambria" w:hAnsi="Cambria" w:cs="Arial"/>
          <w:sz w:val="18"/>
          <w:szCs w:val="18"/>
        </w:rPr>
        <w:t xml:space="preserve">oświadczam(my), </w:t>
      </w:r>
      <w:r w:rsidRPr="0051176C">
        <w:rPr>
          <w:rFonts w:ascii="Cambria" w:hAnsi="Cambria" w:cs="Arial"/>
          <w:b/>
          <w:bCs/>
          <w:sz w:val="18"/>
          <w:szCs w:val="18"/>
        </w:rPr>
        <w:t>że osoba wskazana</w:t>
      </w:r>
      <w:r w:rsidRPr="0051176C">
        <w:rPr>
          <w:rFonts w:ascii="Cambria" w:hAnsi="Cambria" w:cs="Arial"/>
          <w:sz w:val="18"/>
          <w:szCs w:val="18"/>
        </w:rPr>
        <w:t>, będzie uczestniczyć w wykonywaniu zamówienia i posiada</w:t>
      </w:r>
      <w:r w:rsidR="00807BBB" w:rsidRPr="0051176C">
        <w:rPr>
          <w:rFonts w:ascii="Cambria" w:hAnsi="Cambria" w:cs="Arial"/>
          <w:sz w:val="18"/>
          <w:szCs w:val="18"/>
        </w:rPr>
        <w:t xml:space="preserve"> </w:t>
      </w:r>
      <w:r w:rsidRPr="0051176C">
        <w:rPr>
          <w:rFonts w:ascii="Cambria" w:hAnsi="Cambria" w:cs="Arial"/>
          <w:sz w:val="18"/>
          <w:szCs w:val="18"/>
        </w:rPr>
        <w:t xml:space="preserve"> </w:t>
      </w:r>
      <w:r w:rsidR="00807BBB" w:rsidRPr="0051176C">
        <w:rPr>
          <w:rFonts w:ascii="Cambria" w:hAnsi="Cambria" w:cs="Arial"/>
          <w:sz w:val="18"/>
          <w:szCs w:val="18"/>
        </w:rPr>
        <w:t xml:space="preserve">niezbędne wykształcenie oraz </w:t>
      </w:r>
      <w:r w:rsidRPr="0051176C">
        <w:rPr>
          <w:rFonts w:ascii="Cambria" w:hAnsi="Cambria" w:cs="Arial"/>
          <w:sz w:val="18"/>
          <w:szCs w:val="18"/>
        </w:rPr>
        <w:t xml:space="preserve">uprawnienia </w:t>
      </w:r>
      <w:r w:rsidR="00807BBB" w:rsidRPr="0051176C">
        <w:rPr>
          <w:rFonts w:ascii="Cambria" w:hAnsi="Cambria" w:cs="Arial"/>
          <w:sz w:val="18"/>
          <w:szCs w:val="18"/>
        </w:rPr>
        <w:t xml:space="preserve">do wykonania przedmiotu zamówienia, </w:t>
      </w:r>
      <w:r w:rsidRPr="0051176C">
        <w:rPr>
          <w:rFonts w:ascii="Cambria" w:hAnsi="Cambria" w:cs="Arial"/>
          <w:sz w:val="18"/>
          <w:szCs w:val="18"/>
        </w:rPr>
        <w:t>wymaga</w:t>
      </w:r>
      <w:r w:rsidR="00F102C3" w:rsidRPr="0051176C">
        <w:rPr>
          <w:rFonts w:ascii="Cambria" w:hAnsi="Cambria" w:cs="Arial"/>
          <w:sz w:val="18"/>
          <w:szCs w:val="18"/>
        </w:rPr>
        <w:t>ne w postawionym warunku w SWZ</w:t>
      </w:r>
      <w:r w:rsidR="0051176C" w:rsidRPr="0051176C">
        <w:rPr>
          <w:rFonts w:ascii="Cambria" w:hAnsi="Cambria" w:cs="Arial"/>
          <w:sz w:val="18"/>
          <w:szCs w:val="18"/>
        </w:rPr>
        <w:t>.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40B6" w14:textId="77777777" w:rsidR="00752AD9" w:rsidRDefault="00752AD9">
      <w:r>
        <w:separator/>
      </w:r>
    </w:p>
  </w:endnote>
  <w:endnote w:type="continuationSeparator" w:id="0">
    <w:p w14:paraId="15669BA9" w14:textId="77777777" w:rsidR="00752AD9" w:rsidRDefault="0075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71113" w14:textId="77777777" w:rsidR="00752AD9" w:rsidRDefault="00752AD9">
      <w:r>
        <w:separator/>
      </w:r>
    </w:p>
  </w:footnote>
  <w:footnote w:type="continuationSeparator" w:id="0">
    <w:p w14:paraId="22EDEC63" w14:textId="77777777" w:rsidR="00752AD9" w:rsidRDefault="0075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FEA77" w14:textId="77777777" w:rsidR="002F6654" w:rsidRDefault="002F6654" w:rsidP="002F6654">
    <w:pPr>
      <w:spacing w:before="120"/>
      <w:rPr>
        <w:rFonts w:ascii="Cambria" w:hAnsi="Cambria" w:cs="Cambria"/>
        <w:b/>
        <w:sz w:val="20"/>
        <w:szCs w:val="20"/>
      </w:rPr>
    </w:pPr>
    <w:r>
      <w:rPr>
        <w:rFonts w:ascii="Cambria" w:eastAsia="Calibri" w:hAnsi="Cambria" w:cs="Cambria"/>
        <w:b/>
        <w:bCs/>
        <w:sz w:val="20"/>
        <w:szCs w:val="20"/>
      </w:rPr>
      <w:t xml:space="preserve">Numer referencyjny: </w:t>
    </w:r>
    <w:r>
      <w:rPr>
        <w:rFonts w:ascii="Cambria" w:hAnsi="Cambria" w:cs="Cambria"/>
        <w:b/>
        <w:sz w:val="20"/>
        <w:szCs w:val="20"/>
      </w:rPr>
      <w:t>OS.271.6.2026</w:t>
    </w:r>
  </w:p>
  <w:p w14:paraId="2F9B2010" w14:textId="77777777" w:rsidR="00E0670E" w:rsidRPr="0019008E" w:rsidRDefault="00E0670E" w:rsidP="001900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657D0B"/>
    <w:multiLevelType w:val="hybridMultilevel"/>
    <w:tmpl w:val="9F7E2840"/>
    <w:lvl w:ilvl="0" w:tplc="D944B23E">
      <w:start w:val="1"/>
      <w:numFmt w:val="bullet"/>
      <w:lvlText w:val="−"/>
      <w:lvlJc w:val="left"/>
      <w:pPr>
        <w:ind w:left="86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B6EFD"/>
    <w:multiLevelType w:val="hybridMultilevel"/>
    <w:tmpl w:val="4522B9C8"/>
    <w:lvl w:ilvl="0" w:tplc="D944B23E">
      <w:start w:val="1"/>
      <w:numFmt w:val="bullet"/>
      <w:lvlText w:val="−"/>
      <w:lvlJc w:val="left"/>
      <w:pPr>
        <w:ind w:left="86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75950228">
    <w:abstractNumId w:val="40"/>
  </w:num>
  <w:num w:numId="2" w16cid:durableId="1367366644">
    <w:abstractNumId w:val="46"/>
  </w:num>
  <w:num w:numId="3" w16cid:durableId="331416720">
    <w:abstractNumId w:val="33"/>
  </w:num>
  <w:num w:numId="4" w16cid:durableId="760760276">
    <w:abstractNumId w:val="28"/>
  </w:num>
  <w:num w:numId="5" w16cid:durableId="1903448661">
    <w:abstractNumId w:val="19"/>
  </w:num>
  <w:num w:numId="6" w16cid:durableId="420109218">
    <w:abstractNumId w:val="37"/>
  </w:num>
  <w:num w:numId="7" w16cid:durableId="483474543">
    <w:abstractNumId w:val="41"/>
  </w:num>
  <w:num w:numId="8" w16cid:durableId="975985993">
    <w:abstractNumId w:val="24"/>
  </w:num>
  <w:num w:numId="9" w16cid:durableId="1851066523">
    <w:abstractNumId w:val="53"/>
  </w:num>
  <w:num w:numId="10" w16cid:durableId="1589383637">
    <w:abstractNumId w:val="58"/>
  </w:num>
  <w:num w:numId="11" w16cid:durableId="514617137">
    <w:abstractNumId w:val="20"/>
  </w:num>
  <w:num w:numId="12" w16cid:durableId="743189594">
    <w:abstractNumId w:val="56"/>
  </w:num>
  <w:num w:numId="13" w16cid:durableId="494809664">
    <w:abstractNumId w:val="57"/>
  </w:num>
  <w:num w:numId="14" w16cid:durableId="1172839780">
    <w:abstractNumId w:val="12"/>
  </w:num>
  <w:num w:numId="15" w16cid:durableId="801072991">
    <w:abstractNumId w:val="29"/>
  </w:num>
  <w:num w:numId="16" w16cid:durableId="1941451383">
    <w:abstractNumId w:val="36"/>
  </w:num>
  <w:num w:numId="17" w16cid:durableId="1862164672">
    <w:abstractNumId w:val="52"/>
  </w:num>
  <w:num w:numId="18" w16cid:durableId="1619292416">
    <w:abstractNumId w:val="23"/>
  </w:num>
  <w:num w:numId="19" w16cid:durableId="776363209">
    <w:abstractNumId w:val="14"/>
  </w:num>
  <w:num w:numId="20" w16cid:durableId="1115751324">
    <w:abstractNumId w:val="17"/>
  </w:num>
  <w:num w:numId="21" w16cid:durableId="1707952072">
    <w:abstractNumId w:val="47"/>
  </w:num>
  <w:num w:numId="22" w16cid:durableId="1634293229">
    <w:abstractNumId w:val="18"/>
  </w:num>
  <w:num w:numId="23" w16cid:durableId="800921798">
    <w:abstractNumId w:val="51"/>
  </w:num>
  <w:num w:numId="24" w16cid:durableId="518743584">
    <w:abstractNumId w:val="49"/>
  </w:num>
  <w:num w:numId="25" w16cid:durableId="1642729124">
    <w:abstractNumId w:val="21"/>
  </w:num>
  <w:num w:numId="26" w16cid:durableId="12922148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6989934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4432662">
    <w:abstractNumId w:val="3"/>
  </w:num>
  <w:num w:numId="29" w16cid:durableId="1171484083">
    <w:abstractNumId w:val="8"/>
  </w:num>
  <w:num w:numId="30" w16cid:durableId="388069673">
    <w:abstractNumId w:val="2"/>
  </w:num>
  <w:num w:numId="31" w16cid:durableId="620234929">
    <w:abstractNumId w:val="45"/>
  </w:num>
  <w:num w:numId="32" w16cid:durableId="1854412665">
    <w:abstractNumId w:val="10"/>
  </w:num>
  <w:num w:numId="33" w16cid:durableId="1842236268">
    <w:abstractNumId w:val="31"/>
  </w:num>
  <w:num w:numId="34" w16cid:durableId="986319189">
    <w:abstractNumId w:val="48"/>
  </w:num>
  <w:num w:numId="35" w16cid:durableId="979304821">
    <w:abstractNumId w:val="16"/>
  </w:num>
  <w:num w:numId="36" w16cid:durableId="1591624771">
    <w:abstractNumId w:val="55"/>
  </w:num>
  <w:num w:numId="37" w16cid:durableId="2143495449">
    <w:abstractNumId w:val="15"/>
  </w:num>
  <w:num w:numId="38" w16cid:durableId="2085225817">
    <w:abstractNumId w:val="9"/>
  </w:num>
  <w:num w:numId="39" w16cid:durableId="64845522">
    <w:abstractNumId w:val="25"/>
  </w:num>
  <w:num w:numId="40" w16cid:durableId="1663850648">
    <w:abstractNumId w:val="42"/>
  </w:num>
  <w:num w:numId="41" w16cid:durableId="1201867951">
    <w:abstractNumId w:val="38"/>
  </w:num>
  <w:num w:numId="42" w16cid:durableId="73185476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9194687">
    <w:abstractNumId w:val="30"/>
  </w:num>
  <w:num w:numId="44" w16cid:durableId="943924865">
    <w:abstractNumId w:val="26"/>
  </w:num>
  <w:num w:numId="45" w16cid:durableId="382875830">
    <w:abstractNumId w:val="13"/>
  </w:num>
  <w:num w:numId="46" w16cid:durableId="1586838429">
    <w:abstractNumId w:val="32"/>
  </w:num>
  <w:num w:numId="47" w16cid:durableId="1224296239">
    <w:abstractNumId w:val="43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417048079">
    <w:abstractNumId w:val="35"/>
  </w:num>
  <w:num w:numId="49" w16cid:durableId="667709710">
    <w:abstractNumId w:val="11"/>
  </w:num>
  <w:num w:numId="50" w16cid:durableId="1469785462">
    <w:abstractNumId w:val="43"/>
  </w:num>
  <w:num w:numId="51" w16cid:durableId="738985381">
    <w:abstractNumId w:val="27"/>
  </w:num>
  <w:num w:numId="52" w16cid:durableId="1158113891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584E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0D7B"/>
    <w:rsid w:val="000338DC"/>
    <w:rsid w:val="00033E37"/>
    <w:rsid w:val="0003406A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70DD"/>
    <w:rsid w:val="000A0528"/>
    <w:rsid w:val="000A1940"/>
    <w:rsid w:val="000A1981"/>
    <w:rsid w:val="000A27ED"/>
    <w:rsid w:val="000A3BB7"/>
    <w:rsid w:val="000A660B"/>
    <w:rsid w:val="000A72B3"/>
    <w:rsid w:val="000A7721"/>
    <w:rsid w:val="000B0B94"/>
    <w:rsid w:val="000B0FF6"/>
    <w:rsid w:val="000B2EE7"/>
    <w:rsid w:val="000B37AC"/>
    <w:rsid w:val="000C152C"/>
    <w:rsid w:val="000C1FE3"/>
    <w:rsid w:val="000C2E16"/>
    <w:rsid w:val="000C3646"/>
    <w:rsid w:val="000D1258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20B9"/>
    <w:rsid w:val="0017416A"/>
    <w:rsid w:val="00174344"/>
    <w:rsid w:val="00176E50"/>
    <w:rsid w:val="001816EE"/>
    <w:rsid w:val="001866AD"/>
    <w:rsid w:val="0019008E"/>
    <w:rsid w:val="00191FF7"/>
    <w:rsid w:val="00192A16"/>
    <w:rsid w:val="00192C7B"/>
    <w:rsid w:val="00194CF3"/>
    <w:rsid w:val="00195856"/>
    <w:rsid w:val="00197122"/>
    <w:rsid w:val="001979DB"/>
    <w:rsid w:val="001A1CF5"/>
    <w:rsid w:val="001A4623"/>
    <w:rsid w:val="001A4C70"/>
    <w:rsid w:val="001A5611"/>
    <w:rsid w:val="001A7799"/>
    <w:rsid w:val="001B000A"/>
    <w:rsid w:val="001B0810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830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780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665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3E84"/>
    <w:rsid w:val="00364AEE"/>
    <w:rsid w:val="00365834"/>
    <w:rsid w:val="00366630"/>
    <w:rsid w:val="003676F5"/>
    <w:rsid w:val="00367880"/>
    <w:rsid w:val="00367A44"/>
    <w:rsid w:val="003743D2"/>
    <w:rsid w:val="00374E3D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B52"/>
    <w:rsid w:val="00487444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B779B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76C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3DB2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764D0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B004E"/>
    <w:rsid w:val="006B2435"/>
    <w:rsid w:val="006B2CA4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2E0D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2AD9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BBB"/>
    <w:rsid w:val="00807F68"/>
    <w:rsid w:val="00810A21"/>
    <w:rsid w:val="008115F9"/>
    <w:rsid w:val="00812831"/>
    <w:rsid w:val="008215CC"/>
    <w:rsid w:val="00822E62"/>
    <w:rsid w:val="00823981"/>
    <w:rsid w:val="00824F4A"/>
    <w:rsid w:val="00824F7A"/>
    <w:rsid w:val="00825EA0"/>
    <w:rsid w:val="00826C7F"/>
    <w:rsid w:val="008344A7"/>
    <w:rsid w:val="00834839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B7082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2E12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062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03EF"/>
    <w:rsid w:val="00AC2D83"/>
    <w:rsid w:val="00AC3CE6"/>
    <w:rsid w:val="00AC4555"/>
    <w:rsid w:val="00AC4C9D"/>
    <w:rsid w:val="00AC5669"/>
    <w:rsid w:val="00AC65FC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746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25D"/>
    <w:rsid w:val="00B4095C"/>
    <w:rsid w:val="00B47146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E71C3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80D"/>
    <w:rsid w:val="00C02FE9"/>
    <w:rsid w:val="00C04D6D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800"/>
    <w:rsid w:val="00CF2B9E"/>
    <w:rsid w:val="00CF2E3A"/>
    <w:rsid w:val="00CF3E72"/>
    <w:rsid w:val="00CF6AC8"/>
    <w:rsid w:val="00D01CCE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6DAD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874E7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D5EB1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670E"/>
    <w:rsid w:val="00E110B9"/>
    <w:rsid w:val="00E11444"/>
    <w:rsid w:val="00E1610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A662B"/>
    <w:rsid w:val="00EB1584"/>
    <w:rsid w:val="00EB26BF"/>
    <w:rsid w:val="00EB311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346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06431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55</cp:revision>
  <cp:lastPrinted>2013-04-03T06:33:00Z</cp:lastPrinted>
  <dcterms:created xsi:type="dcterms:W3CDTF">2022-01-28T09:02:00Z</dcterms:created>
  <dcterms:modified xsi:type="dcterms:W3CDTF">2026-08-27T10:20:00Z</dcterms:modified>
</cp:coreProperties>
</file>